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DD666" w14:textId="77C34DA8" w:rsidR="003C36C6" w:rsidRPr="003C36C6" w:rsidRDefault="003C36C6" w:rsidP="003C36C6">
      <w:pPr>
        <w:spacing w:after="0" w:line="23" w:lineRule="atLeast"/>
        <w:jc w:val="right"/>
        <w:rPr>
          <w:rFonts w:eastAsiaTheme="minorHAnsi" w:cstheme="minorHAnsi"/>
          <w:b/>
          <w:bCs/>
          <w:kern w:val="2"/>
          <w:lang w:val="ro-RO"/>
          <w14:ligatures w14:val="standardContextual"/>
        </w:rPr>
      </w:pPr>
      <w:proofErr w:type="spellStart"/>
      <w:r w:rsidRPr="003C36C6">
        <w:rPr>
          <w:rFonts w:eastAsiaTheme="minorHAnsi" w:cstheme="minorHAnsi"/>
          <w:b/>
          <w:bCs/>
          <w:kern w:val="2"/>
          <w:lang w:val="ro-RO"/>
          <w14:ligatures w14:val="standardContextual"/>
        </w:rPr>
        <w:t>Anexa</w:t>
      </w:r>
      <w:proofErr w:type="spellEnd"/>
      <w:r w:rsidRPr="003C36C6">
        <w:rPr>
          <w:rFonts w:eastAsiaTheme="minorHAnsi" w:cstheme="minorHAnsi"/>
          <w:b/>
          <w:bCs/>
          <w:kern w:val="2"/>
          <w:lang w:val="ro-RO"/>
          <w14:ligatures w14:val="standardContextual"/>
        </w:rPr>
        <w:t xml:space="preserve"> 7</w:t>
      </w:r>
    </w:p>
    <w:p w14:paraId="52083547" w14:textId="0D45AD81" w:rsidR="00E80565" w:rsidRPr="00B75AE0" w:rsidRDefault="00000000" w:rsidP="003C36C6">
      <w:pPr>
        <w:pStyle w:val="Heading1"/>
        <w:ind w:left="-567"/>
        <w:jc w:val="center"/>
        <w:rPr>
          <w:rFonts w:cstheme="majorHAnsi"/>
        </w:rPr>
      </w:pPr>
      <w:r w:rsidRPr="00B75AE0">
        <w:rPr>
          <w:rFonts w:cstheme="majorHAnsi"/>
        </w:rPr>
        <w:t>DECLARAȚIE PE PROPRIA RĂSPUNDERE</w:t>
      </w:r>
    </w:p>
    <w:p w14:paraId="58FF9108" w14:textId="77777777" w:rsidR="00B37CF2" w:rsidRPr="00B75AE0" w:rsidRDefault="00B37CF2" w:rsidP="003C36C6">
      <w:pPr>
        <w:ind w:left="-567"/>
        <w:rPr>
          <w:rFonts w:asciiTheme="majorHAnsi" w:hAnsiTheme="majorHAnsi" w:cstheme="majorHAnsi"/>
        </w:rPr>
      </w:pPr>
    </w:p>
    <w:p w14:paraId="72411959" w14:textId="370EE143" w:rsidR="00E80565" w:rsidRPr="00B75AE0" w:rsidRDefault="00000000" w:rsidP="003C36C6">
      <w:pPr>
        <w:ind w:left="-567" w:firstLine="851"/>
        <w:jc w:val="both"/>
        <w:rPr>
          <w:rFonts w:asciiTheme="majorHAnsi" w:hAnsiTheme="majorHAnsi" w:cstheme="majorHAnsi"/>
        </w:rPr>
      </w:pPr>
      <w:r w:rsidRPr="00B75AE0">
        <w:rPr>
          <w:rFonts w:asciiTheme="majorHAnsi" w:hAnsiTheme="majorHAnsi" w:cstheme="majorHAnsi"/>
        </w:rPr>
        <w:t>Subsemnatul/Subsemnata, [Nume și prenume], în calitate de [funcția – ex. primar/președinte ONG/coordonator proiect] al [denumirea completă a solicitantului], cu sediul social în [adresa completă], înregistrat(ă) sub nr. [J/…/…], CUI/CIF […],</w:t>
      </w:r>
      <w:r w:rsidR="003C36C6">
        <w:rPr>
          <w:rFonts w:asciiTheme="majorHAnsi" w:hAnsiTheme="majorHAnsi" w:cstheme="majorHAnsi"/>
        </w:rPr>
        <w:t xml:space="preserve"> </w:t>
      </w:r>
      <w:proofErr w:type="spellStart"/>
      <w:r w:rsidRPr="00B75AE0">
        <w:rPr>
          <w:rFonts w:asciiTheme="majorHAnsi" w:hAnsiTheme="majorHAnsi" w:cstheme="majorHAnsi"/>
        </w:rPr>
        <w:t>având</w:t>
      </w:r>
      <w:proofErr w:type="spellEnd"/>
      <w:r w:rsidRPr="00B75AE0">
        <w:rPr>
          <w:rFonts w:asciiTheme="majorHAnsi" w:hAnsiTheme="majorHAnsi" w:cstheme="majorHAnsi"/>
        </w:rPr>
        <w:t xml:space="preserve"> </w:t>
      </w:r>
      <w:proofErr w:type="spellStart"/>
      <w:r w:rsidRPr="00B75AE0">
        <w:rPr>
          <w:rFonts w:asciiTheme="majorHAnsi" w:hAnsiTheme="majorHAnsi" w:cstheme="majorHAnsi"/>
        </w:rPr>
        <w:t>în</w:t>
      </w:r>
      <w:proofErr w:type="spellEnd"/>
      <w:r w:rsidRPr="00B75AE0">
        <w:rPr>
          <w:rFonts w:asciiTheme="majorHAnsi" w:hAnsiTheme="majorHAnsi" w:cstheme="majorHAnsi"/>
        </w:rPr>
        <w:t xml:space="preserve"> </w:t>
      </w:r>
      <w:proofErr w:type="spellStart"/>
      <w:r w:rsidRPr="00B75AE0">
        <w:rPr>
          <w:rFonts w:asciiTheme="majorHAnsi" w:hAnsiTheme="majorHAnsi" w:cstheme="majorHAnsi"/>
        </w:rPr>
        <w:t>vedere</w:t>
      </w:r>
      <w:proofErr w:type="spellEnd"/>
      <w:r w:rsidRPr="00B75AE0">
        <w:rPr>
          <w:rFonts w:asciiTheme="majorHAnsi" w:hAnsiTheme="majorHAnsi" w:cstheme="majorHAnsi"/>
        </w:rPr>
        <w:t xml:space="preserve"> </w:t>
      </w:r>
      <w:proofErr w:type="spellStart"/>
      <w:r w:rsidRPr="00B75AE0">
        <w:rPr>
          <w:rFonts w:asciiTheme="majorHAnsi" w:hAnsiTheme="majorHAnsi" w:cstheme="majorHAnsi"/>
        </w:rPr>
        <w:t>participarea</w:t>
      </w:r>
      <w:proofErr w:type="spellEnd"/>
      <w:r w:rsidRPr="00B75AE0">
        <w:rPr>
          <w:rFonts w:asciiTheme="majorHAnsi" w:hAnsiTheme="majorHAnsi" w:cstheme="majorHAnsi"/>
        </w:rPr>
        <w:t xml:space="preserve"> la </w:t>
      </w:r>
      <w:proofErr w:type="spellStart"/>
      <w:r w:rsidRPr="00B75AE0">
        <w:rPr>
          <w:rFonts w:asciiTheme="majorHAnsi" w:hAnsiTheme="majorHAnsi" w:cstheme="majorHAnsi"/>
        </w:rPr>
        <w:t>selecția</w:t>
      </w:r>
      <w:proofErr w:type="spellEnd"/>
      <w:r w:rsidRPr="00B75AE0">
        <w:rPr>
          <w:rFonts w:asciiTheme="majorHAnsi" w:hAnsiTheme="majorHAnsi" w:cstheme="majorHAnsi"/>
        </w:rPr>
        <w:t xml:space="preserve"> de proiecte în cadrul Intervenției I3 – „Susținerea investițiilor publice locale </w:t>
      </w:r>
      <w:proofErr w:type="spellStart"/>
      <w:r w:rsidRPr="00B75AE0">
        <w:rPr>
          <w:rFonts w:asciiTheme="majorHAnsi" w:hAnsiTheme="majorHAnsi" w:cstheme="majorHAnsi"/>
        </w:rPr>
        <w:t>și</w:t>
      </w:r>
      <w:proofErr w:type="spellEnd"/>
      <w:r w:rsidRPr="00B75AE0">
        <w:rPr>
          <w:rFonts w:asciiTheme="majorHAnsi" w:hAnsiTheme="majorHAnsi" w:cstheme="majorHAnsi"/>
        </w:rPr>
        <w:t xml:space="preserve"> a </w:t>
      </w:r>
      <w:proofErr w:type="spellStart"/>
      <w:r w:rsidRPr="00B75AE0">
        <w:rPr>
          <w:rFonts w:asciiTheme="majorHAnsi" w:hAnsiTheme="majorHAnsi" w:cstheme="majorHAnsi"/>
        </w:rPr>
        <w:t>serviciilor</w:t>
      </w:r>
      <w:proofErr w:type="spellEnd"/>
      <w:r w:rsidRPr="00B75AE0">
        <w:rPr>
          <w:rFonts w:asciiTheme="majorHAnsi" w:hAnsiTheme="majorHAnsi" w:cstheme="majorHAnsi"/>
        </w:rPr>
        <w:t xml:space="preserve"> </w:t>
      </w:r>
      <w:proofErr w:type="spellStart"/>
      <w:r w:rsidRPr="00B75AE0">
        <w:rPr>
          <w:rFonts w:asciiTheme="majorHAnsi" w:hAnsiTheme="majorHAnsi" w:cstheme="majorHAnsi"/>
        </w:rPr>
        <w:t>comunitare</w:t>
      </w:r>
      <w:proofErr w:type="spellEnd"/>
      <w:r w:rsidRPr="00B75AE0">
        <w:rPr>
          <w:rFonts w:asciiTheme="majorHAnsi" w:hAnsiTheme="majorHAnsi" w:cstheme="majorHAnsi"/>
        </w:rPr>
        <w:t xml:space="preserve">” </w:t>
      </w:r>
      <w:proofErr w:type="spellStart"/>
      <w:r w:rsidRPr="00B75AE0">
        <w:rPr>
          <w:rFonts w:asciiTheme="majorHAnsi" w:hAnsiTheme="majorHAnsi" w:cstheme="majorHAnsi"/>
        </w:rPr>
        <w:t>derulate</w:t>
      </w:r>
      <w:proofErr w:type="spellEnd"/>
      <w:r w:rsidRPr="00B75AE0">
        <w:rPr>
          <w:rFonts w:asciiTheme="majorHAnsi" w:hAnsiTheme="majorHAnsi" w:cstheme="majorHAnsi"/>
        </w:rPr>
        <w:t xml:space="preserve"> </w:t>
      </w:r>
      <w:proofErr w:type="spellStart"/>
      <w:r w:rsidRPr="00B75AE0">
        <w:rPr>
          <w:rFonts w:asciiTheme="majorHAnsi" w:hAnsiTheme="majorHAnsi" w:cstheme="majorHAnsi"/>
        </w:rPr>
        <w:t>în</w:t>
      </w:r>
      <w:proofErr w:type="spellEnd"/>
      <w:r w:rsidRPr="00B75AE0">
        <w:rPr>
          <w:rFonts w:asciiTheme="majorHAnsi" w:hAnsiTheme="majorHAnsi" w:cstheme="majorHAnsi"/>
        </w:rPr>
        <w:t xml:space="preserve"> </w:t>
      </w:r>
      <w:proofErr w:type="spellStart"/>
      <w:r w:rsidRPr="00B75AE0">
        <w:rPr>
          <w:rFonts w:asciiTheme="majorHAnsi" w:hAnsiTheme="majorHAnsi" w:cstheme="majorHAnsi"/>
        </w:rPr>
        <w:t>teritoriul</w:t>
      </w:r>
      <w:proofErr w:type="spellEnd"/>
      <w:r w:rsidRPr="00B75AE0">
        <w:rPr>
          <w:rFonts w:asciiTheme="majorHAnsi" w:hAnsiTheme="majorHAnsi" w:cstheme="majorHAnsi"/>
        </w:rPr>
        <w:t xml:space="preserve"> GAL </w:t>
      </w:r>
      <w:proofErr w:type="spellStart"/>
      <w:r w:rsidR="00B37CF2" w:rsidRPr="00B75AE0">
        <w:rPr>
          <w:rFonts w:asciiTheme="majorHAnsi" w:hAnsiTheme="majorHAnsi" w:cstheme="majorHAnsi"/>
        </w:rPr>
        <w:t>Microregiunea</w:t>
      </w:r>
      <w:proofErr w:type="spellEnd"/>
      <w:r w:rsidR="00B37CF2" w:rsidRPr="00B75AE0">
        <w:rPr>
          <w:rFonts w:asciiTheme="majorHAnsi" w:hAnsiTheme="majorHAnsi" w:cstheme="majorHAnsi"/>
        </w:rPr>
        <w:t xml:space="preserve"> </w:t>
      </w:r>
      <w:proofErr w:type="spellStart"/>
      <w:r w:rsidR="00B37CF2" w:rsidRPr="00B75AE0">
        <w:rPr>
          <w:rFonts w:asciiTheme="majorHAnsi" w:hAnsiTheme="majorHAnsi" w:cstheme="majorHAnsi"/>
        </w:rPr>
        <w:t>Belce</w:t>
      </w:r>
      <w:r w:rsidR="003C36C6">
        <w:rPr>
          <w:rFonts w:asciiTheme="majorHAnsi" w:hAnsiTheme="majorHAnsi" w:cstheme="majorHAnsi"/>
        </w:rPr>
        <w:t>ș</w:t>
      </w:r>
      <w:r w:rsidR="00B37CF2" w:rsidRPr="00B75AE0">
        <w:rPr>
          <w:rFonts w:asciiTheme="majorHAnsi" w:hAnsiTheme="majorHAnsi" w:cstheme="majorHAnsi"/>
        </w:rPr>
        <w:t>ti-Focuri</w:t>
      </w:r>
      <w:proofErr w:type="spellEnd"/>
      <w:r w:rsidRPr="00B75AE0">
        <w:rPr>
          <w:rFonts w:asciiTheme="majorHAnsi" w:hAnsiTheme="majorHAnsi" w:cstheme="majorHAnsi"/>
        </w:rPr>
        <w:t>,</w:t>
      </w:r>
    </w:p>
    <w:p w14:paraId="46765FB2" w14:textId="77777777" w:rsidR="00E80565" w:rsidRPr="00B75AE0" w:rsidRDefault="00000000" w:rsidP="003C36C6">
      <w:pPr>
        <w:ind w:left="-567" w:firstLine="851"/>
        <w:jc w:val="both"/>
        <w:rPr>
          <w:rFonts w:asciiTheme="majorHAnsi" w:hAnsiTheme="majorHAnsi" w:cstheme="majorHAnsi"/>
        </w:rPr>
      </w:pPr>
      <w:r w:rsidRPr="00B75AE0">
        <w:rPr>
          <w:rFonts w:asciiTheme="majorHAnsi" w:hAnsiTheme="majorHAnsi" w:cstheme="majorHAnsi"/>
        </w:rPr>
        <w:t>DECLAR PE PROPRIA RĂSPUNDERE că:</w:t>
      </w:r>
    </w:p>
    <w:p w14:paraId="46420CF3" w14:textId="77777777" w:rsidR="00E80565" w:rsidRPr="00B75AE0" w:rsidRDefault="00000000" w:rsidP="003C36C6">
      <w:pPr>
        <w:ind w:left="-567"/>
        <w:jc w:val="both"/>
        <w:rPr>
          <w:rFonts w:asciiTheme="majorHAnsi" w:hAnsiTheme="majorHAnsi" w:cstheme="majorHAnsi"/>
          <w:lang w:val="fr-FR"/>
        </w:rPr>
      </w:pPr>
      <w:r w:rsidRPr="00B75AE0">
        <w:rPr>
          <w:rFonts w:asciiTheme="majorHAnsi" w:hAnsiTheme="majorHAnsi" w:cstheme="majorHAnsi"/>
          <w:lang w:val="fr-FR"/>
        </w:rPr>
        <w:t xml:space="preserve">1. </w:t>
      </w:r>
      <w:proofErr w:type="spellStart"/>
      <w:r w:rsidRPr="00B75AE0">
        <w:rPr>
          <w:rFonts w:asciiTheme="majorHAnsi" w:hAnsiTheme="majorHAnsi" w:cstheme="majorHAnsi"/>
          <w:lang w:val="fr-FR"/>
        </w:rPr>
        <w:t>În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cadrul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proiectului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propus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spre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finanțare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, </w:t>
      </w:r>
      <w:proofErr w:type="spellStart"/>
      <w:r w:rsidRPr="00B75AE0">
        <w:rPr>
          <w:rFonts w:asciiTheme="majorHAnsi" w:hAnsiTheme="majorHAnsi" w:cstheme="majorHAnsi"/>
          <w:lang w:val="fr-FR"/>
        </w:rPr>
        <w:t>îmi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asum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obligația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gramStart"/>
      <w:r w:rsidRPr="00B75AE0">
        <w:rPr>
          <w:rFonts w:asciiTheme="majorHAnsi" w:hAnsiTheme="majorHAnsi" w:cstheme="majorHAnsi"/>
          <w:lang w:val="fr-FR"/>
        </w:rPr>
        <w:t>de a</w:t>
      </w:r>
      <w:proofErr w:type="gram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înființa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, </w:t>
      </w:r>
      <w:proofErr w:type="spellStart"/>
      <w:r w:rsidRPr="00B75AE0">
        <w:rPr>
          <w:rFonts w:asciiTheme="majorHAnsi" w:hAnsiTheme="majorHAnsi" w:cstheme="majorHAnsi"/>
          <w:lang w:val="fr-FR"/>
        </w:rPr>
        <w:t>renova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sau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moderniza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un </w:t>
      </w:r>
      <w:proofErr w:type="spellStart"/>
      <w:r w:rsidRPr="00B75AE0">
        <w:rPr>
          <w:rFonts w:asciiTheme="majorHAnsi" w:hAnsiTheme="majorHAnsi" w:cstheme="majorHAnsi"/>
          <w:lang w:val="fr-FR"/>
        </w:rPr>
        <w:t>spațiu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de </w:t>
      </w:r>
      <w:proofErr w:type="spellStart"/>
      <w:r w:rsidRPr="00B75AE0">
        <w:rPr>
          <w:rFonts w:asciiTheme="majorHAnsi" w:hAnsiTheme="majorHAnsi" w:cstheme="majorHAnsi"/>
          <w:lang w:val="fr-FR"/>
        </w:rPr>
        <w:t>joacă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destinat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comunității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locale </w:t>
      </w:r>
      <w:proofErr w:type="spellStart"/>
      <w:r w:rsidRPr="00B75AE0">
        <w:rPr>
          <w:rFonts w:asciiTheme="majorHAnsi" w:hAnsiTheme="majorHAnsi" w:cstheme="majorHAnsi"/>
          <w:lang w:val="fr-FR"/>
        </w:rPr>
        <w:t>până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la </w:t>
      </w:r>
      <w:proofErr w:type="spellStart"/>
      <w:r w:rsidRPr="00B75AE0">
        <w:rPr>
          <w:rFonts w:asciiTheme="majorHAnsi" w:hAnsiTheme="majorHAnsi" w:cstheme="majorHAnsi"/>
          <w:lang w:val="fr-FR"/>
        </w:rPr>
        <w:t>finalizarea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perioadei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de </w:t>
      </w:r>
      <w:proofErr w:type="spellStart"/>
      <w:proofErr w:type="gramStart"/>
      <w:r w:rsidRPr="00B75AE0">
        <w:rPr>
          <w:rFonts w:asciiTheme="majorHAnsi" w:hAnsiTheme="majorHAnsi" w:cstheme="majorHAnsi"/>
          <w:lang w:val="fr-FR"/>
        </w:rPr>
        <w:t>implementare</w:t>
      </w:r>
      <w:proofErr w:type="spellEnd"/>
      <w:r w:rsidRPr="00B75AE0">
        <w:rPr>
          <w:rFonts w:asciiTheme="majorHAnsi" w:hAnsiTheme="majorHAnsi" w:cstheme="majorHAnsi"/>
          <w:lang w:val="fr-FR"/>
        </w:rPr>
        <w:t>;</w:t>
      </w:r>
      <w:proofErr w:type="gramEnd"/>
    </w:p>
    <w:p w14:paraId="6EF7A595" w14:textId="77777777" w:rsidR="00E80565" w:rsidRPr="00B75AE0" w:rsidRDefault="00000000" w:rsidP="003C36C6">
      <w:pPr>
        <w:ind w:left="-567"/>
        <w:jc w:val="both"/>
        <w:rPr>
          <w:rFonts w:asciiTheme="majorHAnsi" w:hAnsiTheme="majorHAnsi" w:cstheme="majorHAnsi"/>
          <w:lang w:val="fr-FR"/>
        </w:rPr>
      </w:pPr>
      <w:r w:rsidRPr="00B75AE0">
        <w:rPr>
          <w:rFonts w:asciiTheme="majorHAnsi" w:hAnsiTheme="majorHAnsi" w:cstheme="majorHAnsi"/>
          <w:lang w:val="fr-FR"/>
        </w:rPr>
        <w:t xml:space="preserve">2. </w:t>
      </w:r>
      <w:proofErr w:type="spellStart"/>
      <w:r w:rsidRPr="00B75AE0">
        <w:rPr>
          <w:rFonts w:asciiTheme="majorHAnsi" w:hAnsiTheme="majorHAnsi" w:cstheme="majorHAnsi"/>
          <w:lang w:val="fr-FR"/>
        </w:rPr>
        <w:t>Spațiul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de </w:t>
      </w:r>
      <w:proofErr w:type="spellStart"/>
      <w:r w:rsidRPr="00B75AE0">
        <w:rPr>
          <w:rFonts w:asciiTheme="majorHAnsi" w:hAnsiTheme="majorHAnsi" w:cstheme="majorHAnsi"/>
          <w:lang w:val="fr-FR"/>
        </w:rPr>
        <w:t>joacă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va fi </w:t>
      </w:r>
      <w:proofErr w:type="spellStart"/>
      <w:r w:rsidRPr="00B75AE0">
        <w:rPr>
          <w:rFonts w:asciiTheme="majorHAnsi" w:hAnsiTheme="majorHAnsi" w:cstheme="majorHAnsi"/>
          <w:lang w:val="fr-FR"/>
        </w:rPr>
        <w:t>realizat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cu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consultarea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comunității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locale </w:t>
      </w:r>
      <w:proofErr w:type="spellStart"/>
      <w:r w:rsidRPr="00B75AE0">
        <w:rPr>
          <w:rFonts w:asciiTheme="majorHAnsi" w:hAnsiTheme="majorHAnsi" w:cstheme="majorHAnsi"/>
          <w:lang w:val="fr-FR"/>
        </w:rPr>
        <w:t>și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va </w:t>
      </w:r>
      <w:proofErr w:type="spellStart"/>
      <w:r w:rsidRPr="00B75AE0">
        <w:rPr>
          <w:rFonts w:asciiTheme="majorHAnsi" w:hAnsiTheme="majorHAnsi" w:cstheme="majorHAnsi"/>
          <w:lang w:val="fr-FR"/>
        </w:rPr>
        <w:t>include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, </w:t>
      </w:r>
      <w:proofErr w:type="spellStart"/>
      <w:r w:rsidRPr="00B75AE0">
        <w:rPr>
          <w:rFonts w:asciiTheme="majorHAnsi" w:hAnsiTheme="majorHAnsi" w:cstheme="majorHAnsi"/>
          <w:lang w:val="fr-FR"/>
        </w:rPr>
        <w:t>pe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cât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posibil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, </w:t>
      </w:r>
      <w:proofErr w:type="spellStart"/>
      <w:r w:rsidRPr="00B75AE0">
        <w:rPr>
          <w:rFonts w:asciiTheme="majorHAnsi" w:hAnsiTheme="majorHAnsi" w:cstheme="majorHAnsi"/>
          <w:lang w:val="fr-FR"/>
        </w:rPr>
        <w:t>contribuția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acesteia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(</w:t>
      </w:r>
      <w:proofErr w:type="spellStart"/>
      <w:r w:rsidRPr="00B75AE0">
        <w:rPr>
          <w:rFonts w:asciiTheme="majorHAnsi" w:hAnsiTheme="majorHAnsi" w:cstheme="majorHAnsi"/>
          <w:lang w:val="fr-FR"/>
        </w:rPr>
        <w:t>implicare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în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amenajare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, </w:t>
      </w:r>
      <w:proofErr w:type="spellStart"/>
      <w:r w:rsidRPr="00B75AE0">
        <w:rPr>
          <w:rFonts w:asciiTheme="majorHAnsi" w:hAnsiTheme="majorHAnsi" w:cstheme="majorHAnsi"/>
          <w:lang w:val="fr-FR"/>
        </w:rPr>
        <w:t>voluntariat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, </w:t>
      </w:r>
      <w:proofErr w:type="spellStart"/>
      <w:r w:rsidRPr="00B75AE0">
        <w:rPr>
          <w:rFonts w:asciiTheme="majorHAnsi" w:hAnsiTheme="majorHAnsi" w:cstheme="majorHAnsi"/>
          <w:lang w:val="fr-FR"/>
        </w:rPr>
        <w:t>elemente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de </w:t>
      </w:r>
      <w:proofErr w:type="spellStart"/>
      <w:r w:rsidRPr="00B75AE0">
        <w:rPr>
          <w:rFonts w:asciiTheme="majorHAnsi" w:hAnsiTheme="majorHAnsi" w:cstheme="majorHAnsi"/>
          <w:lang w:val="fr-FR"/>
        </w:rPr>
        <w:t>manufactură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etc.</w:t>
      </w:r>
      <w:proofErr w:type="gramStart"/>
      <w:r w:rsidRPr="00B75AE0">
        <w:rPr>
          <w:rFonts w:asciiTheme="majorHAnsi" w:hAnsiTheme="majorHAnsi" w:cstheme="majorHAnsi"/>
          <w:lang w:val="fr-FR"/>
        </w:rPr>
        <w:t>);</w:t>
      </w:r>
      <w:proofErr w:type="gramEnd"/>
    </w:p>
    <w:p w14:paraId="2D984722" w14:textId="2920E9A8" w:rsidR="00E80565" w:rsidRPr="00B75AE0" w:rsidRDefault="00000000" w:rsidP="003C36C6">
      <w:pPr>
        <w:ind w:left="-567"/>
        <w:jc w:val="both"/>
        <w:rPr>
          <w:rFonts w:asciiTheme="majorHAnsi" w:hAnsiTheme="majorHAnsi" w:cstheme="majorHAnsi"/>
          <w:lang w:val="fr-FR"/>
        </w:rPr>
      </w:pPr>
      <w:r w:rsidRPr="00B75AE0">
        <w:rPr>
          <w:rFonts w:asciiTheme="majorHAnsi" w:hAnsiTheme="majorHAnsi" w:cstheme="majorHAnsi"/>
          <w:lang w:val="fr-FR"/>
        </w:rPr>
        <w:t xml:space="preserve">3. La </w:t>
      </w:r>
      <w:proofErr w:type="spellStart"/>
      <w:r w:rsidRPr="00B75AE0">
        <w:rPr>
          <w:rFonts w:asciiTheme="majorHAnsi" w:hAnsiTheme="majorHAnsi" w:cstheme="majorHAnsi"/>
          <w:lang w:val="fr-FR"/>
        </w:rPr>
        <w:t>finalul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implementării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, </w:t>
      </w:r>
      <w:proofErr w:type="spellStart"/>
      <w:r w:rsidRPr="00B75AE0">
        <w:rPr>
          <w:rFonts w:asciiTheme="majorHAnsi" w:hAnsiTheme="majorHAnsi" w:cstheme="majorHAnsi"/>
          <w:lang w:val="fr-FR"/>
        </w:rPr>
        <w:t>voi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furniza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dovezi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clare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privind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realizarea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spațiului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de </w:t>
      </w:r>
      <w:proofErr w:type="spellStart"/>
      <w:r w:rsidRPr="00B75AE0">
        <w:rPr>
          <w:rFonts w:asciiTheme="majorHAnsi" w:hAnsiTheme="majorHAnsi" w:cstheme="majorHAnsi"/>
          <w:lang w:val="fr-FR"/>
        </w:rPr>
        <w:t>joacă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, </w:t>
      </w:r>
      <w:proofErr w:type="spellStart"/>
      <w:r w:rsidRPr="00B75AE0">
        <w:rPr>
          <w:rFonts w:asciiTheme="majorHAnsi" w:hAnsiTheme="majorHAnsi" w:cstheme="majorHAnsi"/>
          <w:lang w:val="fr-FR"/>
        </w:rPr>
        <w:t>constând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în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documentație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fotografică</w:t>
      </w:r>
      <w:proofErr w:type="spellEnd"/>
      <w:r w:rsidR="00B37CF2" w:rsidRPr="00B75AE0">
        <w:rPr>
          <w:rFonts w:asciiTheme="majorHAnsi" w:hAnsiTheme="majorHAnsi" w:cstheme="majorHAnsi"/>
          <w:lang w:val="fr-FR"/>
        </w:rPr>
        <w:t xml:space="preserve"> (</w:t>
      </w:r>
      <w:proofErr w:type="spellStart"/>
      <w:r w:rsidR="00B37CF2" w:rsidRPr="00B75AE0">
        <w:rPr>
          <w:rFonts w:asciiTheme="majorHAnsi" w:hAnsiTheme="majorHAnsi" w:cstheme="majorHAnsi"/>
          <w:lang w:val="fr-FR"/>
        </w:rPr>
        <w:t>înainte</w:t>
      </w:r>
      <w:proofErr w:type="spellEnd"/>
      <w:r w:rsidR="00B37CF2" w:rsidRPr="00B75AE0">
        <w:rPr>
          <w:rFonts w:asciiTheme="majorHAnsi" w:hAnsiTheme="majorHAnsi" w:cstheme="majorHAnsi"/>
          <w:lang w:val="fr-FR"/>
        </w:rPr>
        <w:t>/</w:t>
      </w:r>
      <w:proofErr w:type="spellStart"/>
      <w:r w:rsidR="00B37CF2" w:rsidRPr="00B75AE0">
        <w:rPr>
          <w:rFonts w:asciiTheme="majorHAnsi" w:hAnsiTheme="majorHAnsi" w:cstheme="majorHAnsi"/>
          <w:lang w:val="fr-FR"/>
        </w:rPr>
        <w:t>după</w:t>
      </w:r>
      <w:proofErr w:type="spellEnd"/>
      <w:r w:rsidR="00B37CF2" w:rsidRPr="00B75AE0">
        <w:rPr>
          <w:rFonts w:asciiTheme="majorHAnsi" w:hAnsiTheme="majorHAnsi" w:cstheme="majorHAnsi"/>
          <w:lang w:val="fr-FR"/>
        </w:rPr>
        <w:t>)</w:t>
      </w:r>
      <w:r w:rsidRPr="00B75AE0">
        <w:rPr>
          <w:rFonts w:asciiTheme="majorHAnsi" w:hAnsiTheme="majorHAnsi" w:cstheme="majorHAnsi"/>
          <w:lang w:val="fr-FR"/>
        </w:rPr>
        <w:t xml:space="preserve">, </w:t>
      </w:r>
      <w:proofErr w:type="spellStart"/>
      <w:r w:rsidRPr="00B75AE0">
        <w:rPr>
          <w:rFonts w:asciiTheme="majorHAnsi" w:hAnsiTheme="majorHAnsi" w:cstheme="majorHAnsi"/>
          <w:lang w:val="fr-FR"/>
        </w:rPr>
        <w:t>raport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narativ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, </w:t>
      </w:r>
      <w:proofErr w:type="spellStart"/>
      <w:r w:rsidRPr="00B75AE0">
        <w:rPr>
          <w:rFonts w:asciiTheme="majorHAnsi" w:hAnsiTheme="majorHAnsi" w:cstheme="majorHAnsi"/>
          <w:lang w:val="fr-FR"/>
        </w:rPr>
        <w:t>procese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-verbale de </w:t>
      </w:r>
      <w:proofErr w:type="spellStart"/>
      <w:r w:rsidRPr="00B75AE0">
        <w:rPr>
          <w:rFonts w:asciiTheme="majorHAnsi" w:hAnsiTheme="majorHAnsi" w:cstheme="majorHAnsi"/>
          <w:lang w:val="fr-FR"/>
        </w:rPr>
        <w:t>consultare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sau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="006A6DB2" w:rsidRPr="00B75AE0">
        <w:rPr>
          <w:rFonts w:asciiTheme="majorHAnsi" w:hAnsiTheme="majorHAnsi" w:cstheme="majorHAnsi"/>
          <w:lang w:val="fr-FR"/>
        </w:rPr>
        <w:t>sau</w:t>
      </w:r>
      <w:proofErr w:type="spellEnd"/>
      <w:r w:rsidR="006A6DB2"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="006A6DB2" w:rsidRPr="00B75AE0">
        <w:rPr>
          <w:rFonts w:asciiTheme="majorHAnsi" w:hAnsiTheme="majorHAnsi" w:cstheme="majorHAnsi"/>
          <w:lang w:val="fr-FR"/>
        </w:rPr>
        <w:t>chestionare</w:t>
      </w:r>
      <w:proofErr w:type="spellEnd"/>
      <w:r w:rsidR="006A6DB2"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="006A6DB2" w:rsidRPr="00B75AE0">
        <w:rPr>
          <w:rFonts w:asciiTheme="majorHAnsi" w:hAnsiTheme="majorHAnsi" w:cstheme="majorHAnsi"/>
          <w:lang w:val="fr-FR"/>
        </w:rPr>
        <w:t>applicate</w:t>
      </w:r>
      <w:proofErr w:type="spellEnd"/>
      <w:r w:rsidR="006A6DB2"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="006A6DB2" w:rsidRPr="00B75AE0">
        <w:rPr>
          <w:rFonts w:asciiTheme="majorHAnsi" w:hAnsiTheme="majorHAnsi" w:cstheme="majorHAnsi"/>
          <w:lang w:val="fr-FR"/>
        </w:rPr>
        <w:t>și</w:t>
      </w:r>
      <w:proofErr w:type="spellEnd"/>
      <w:r w:rsidR="006A6DB2"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="006A6DB2" w:rsidRPr="00B75AE0">
        <w:rPr>
          <w:rFonts w:asciiTheme="majorHAnsi" w:hAnsiTheme="majorHAnsi" w:cstheme="majorHAnsi"/>
          <w:lang w:val="fr-FR"/>
        </w:rPr>
        <w:t>Declarații</w:t>
      </w:r>
      <w:proofErr w:type="spellEnd"/>
      <w:r w:rsidR="006A6DB2" w:rsidRPr="00B75AE0">
        <w:rPr>
          <w:rFonts w:asciiTheme="majorHAnsi" w:hAnsiTheme="majorHAnsi" w:cstheme="majorHAnsi"/>
          <w:lang w:val="fr-FR"/>
        </w:rPr>
        <w:t xml:space="preserve"> de </w:t>
      </w:r>
      <w:proofErr w:type="spellStart"/>
      <w:r w:rsidR="006A6DB2" w:rsidRPr="00B75AE0">
        <w:rPr>
          <w:rFonts w:asciiTheme="majorHAnsi" w:hAnsiTheme="majorHAnsi" w:cstheme="majorHAnsi"/>
          <w:lang w:val="fr-FR"/>
        </w:rPr>
        <w:t>voluntariat</w:t>
      </w:r>
      <w:proofErr w:type="spellEnd"/>
      <w:r w:rsidR="006A6DB2"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="006A6DB2" w:rsidRPr="00B75AE0">
        <w:rPr>
          <w:rFonts w:asciiTheme="majorHAnsi" w:hAnsiTheme="majorHAnsi" w:cstheme="majorHAnsi"/>
          <w:lang w:val="fr-FR"/>
        </w:rPr>
        <w:t>sau</w:t>
      </w:r>
      <w:proofErr w:type="spellEnd"/>
      <w:r w:rsidR="006A6DB2"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="006A6DB2" w:rsidRPr="00B75AE0">
        <w:rPr>
          <w:rFonts w:asciiTheme="majorHAnsi" w:hAnsiTheme="majorHAnsi" w:cstheme="majorHAnsi"/>
          <w:lang w:val="fr-FR"/>
        </w:rPr>
        <w:t>alte</w:t>
      </w:r>
      <w:proofErr w:type="spellEnd"/>
      <w:r w:rsidR="006A6DB2" w:rsidRPr="00B75AE0">
        <w:rPr>
          <w:rFonts w:asciiTheme="majorHAnsi" w:hAnsiTheme="majorHAnsi" w:cstheme="majorHAnsi"/>
          <w:lang w:val="fr-FR"/>
        </w:rPr>
        <w:t xml:space="preserve"> forme de </w:t>
      </w:r>
      <w:proofErr w:type="spellStart"/>
      <w:r w:rsidR="006A6DB2" w:rsidRPr="00B75AE0">
        <w:rPr>
          <w:rFonts w:asciiTheme="majorHAnsi" w:hAnsiTheme="majorHAnsi" w:cstheme="majorHAnsi"/>
          <w:lang w:val="fr-FR"/>
        </w:rPr>
        <w:t>contribuție</w:t>
      </w:r>
      <w:proofErr w:type="spellEnd"/>
      <w:r w:rsidR="006A6DB2"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proofErr w:type="gramStart"/>
      <w:r w:rsidR="006A6DB2" w:rsidRPr="00B75AE0">
        <w:rPr>
          <w:rFonts w:asciiTheme="majorHAnsi" w:hAnsiTheme="majorHAnsi" w:cstheme="majorHAnsi"/>
          <w:lang w:val="fr-FR"/>
        </w:rPr>
        <w:t>locală</w:t>
      </w:r>
      <w:proofErr w:type="spellEnd"/>
      <w:r w:rsidRPr="00B75AE0">
        <w:rPr>
          <w:rFonts w:asciiTheme="majorHAnsi" w:hAnsiTheme="majorHAnsi" w:cstheme="majorHAnsi"/>
          <w:lang w:val="fr-FR"/>
        </w:rPr>
        <w:t>;</w:t>
      </w:r>
      <w:proofErr w:type="gramEnd"/>
    </w:p>
    <w:p w14:paraId="45ED9C86" w14:textId="77777777" w:rsidR="00E80565" w:rsidRPr="00B75AE0" w:rsidRDefault="00000000" w:rsidP="003C36C6">
      <w:pPr>
        <w:ind w:left="-567"/>
        <w:jc w:val="both"/>
        <w:rPr>
          <w:rFonts w:asciiTheme="majorHAnsi" w:hAnsiTheme="majorHAnsi" w:cstheme="majorHAnsi"/>
          <w:lang w:val="fr-FR"/>
        </w:rPr>
      </w:pPr>
      <w:r w:rsidRPr="00B75AE0">
        <w:rPr>
          <w:rFonts w:asciiTheme="majorHAnsi" w:hAnsiTheme="majorHAnsi" w:cstheme="majorHAnsi"/>
          <w:lang w:val="fr-FR"/>
        </w:rPr>
        <w:t xml:space="preserve">4. </w:t>
      </w:r>
      <w:proofErr w:type="spellStart"/>
      <w:r w:rsidRPr="00B75AE0">
        <w:rPr>
          <w:rFonts w:asciiTheme="majorHAnsi" w:hAnsiTheme="majorHAnsi" w:cstheme="majorHAnsi"/>
          <w:lang w:val="fr-FR"/>
        </w:rPr>
        <w:t>Înțeleg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că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neîndeplinirea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acestei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obligații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conduce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la </w:t>
      </w:r>
      <w:proofErr w:type="spellStart"/>
      <w:r w:rsidRPr="00B75AE0">
        <w:rPr>
          <w:rFonts w:asciiTheme="majorHAnsi" w:hAnsiTheme="majorHAnsi" w:cstheme="majorHAnsi"/>
          <w:lang w:val="fr-FR"/>
        </w:rPr>
        <w:t>neeligibilitatea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cheltuielilor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efectuate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și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potențiala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recuperare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a </w:t>
      </w:r>
      <w:proofErr w:type="spellStart"/>
      <w:r w:rsidRPr="00B75AE0">
        <w:rPr>
          <w:rFonts w:asciiTheme="majorHAnsi" w:hAnsiTheme="majorHAnsi" w:cstheme="majorHAnsi"/>
          <w:lang w:val="fr-FR"/>
        </w:rPr>
        <w:t>sprijinului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proofErr w:type="gramStart"/>
      <w:r w:rsidRPr="00B75AE0">
        <w:rPr>
          <w:rFonts w:asciiTheme="majorHAnsi" w:hAnsiTheme="majorHAnsi" w:cstheme="majorHAnsi"/>
          <w:lang w:val="fr-FR"/>
        </w:rPr>
        <w:t>financiar</w:t>
      </w:r>
      <w:proofErr w:type="spellEnd"/>
      <w:r w:rsidRPr="00B75AE0">
        <w:rPr>
          <w:rFonts w:asciiTheme="majorHAnsi" w:hAnsiTheme="majorHAnsi" w:cstheme="majorHAnsi"/>
          <w:lang w:val="fr-FR"/>
        </w:rPr>
        <w:t>;</w:t>
      </w:r>
      <w:proofErr w:type="gramEnd"/>
    </w:p>
    <w:p w14:paraId="479A8ADC" w14:textId="77777777" w:rsidR="00E80565" w:rsidRPr="00B75AE0" w:rsidRDefault="00000000" w:rsidP="003C36C6">
      <w:pPr>
        <w:ind w:left="-567"/>
        <w:jc w:val="both"/>
        <w:rPr>
          <w:rFonts w:asciiTheme="majorHAnsi" w:hAnsiTheme="majorHAnsi" w:cstheme="majorHAnsi"/>
          <w:lang w:val="fr-FR"/>
        </w:rPr>
      </w:pPr>
      <w:r w:rsidRPr="00B75AE0">
        <w:rPr>
          <w:rFonts w:asciiTheme="majorHAnsi" w:hAnsiTheme="majorHAnsi" w:cstheme="majorHAnsi"/>
          <w:lang w:val="fr-FR"/>
        </w:rPr>
        <w:t xml:space="preserve">5. </w:t>
      </w:r>
      <w:proofErr w:type="spellStart"/>
      <w:r w:rsidRPr="00B75AE0">
        <w:rPr>
          <w:rFonts w:asciiTheme="majorHAnsi" w:hAnsiTheme="majorHAnsi" w:cstheme="majorHAnsi"/>
          <w:lang w:val="fr-FR"/>
        </w:rPr>
        <w:t>Îmi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asum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întreaga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responsabilitate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pentru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respectarea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acestui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angajament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și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înțeleg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că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orice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fals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în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declarații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atrage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răspunderea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legală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conform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legislației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în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vigoare</w:t>
      </w:r>
      <w:proofErr w:type="spellEnd"/>
      <w:r w:rsidRPr="00B75AE0">
        <w:rPr>
          <w:rFonts w:asciiTheme="majorHAnsi" w:hAnsiTheme="majorHAnsi" w:cstheme="majorHAnsi"/>
          <w:lang w:val="fr-FR"/>
        </w:rPr>
        <w:t>.</w:t>
      </w:r>
    </w:p>
    <w:p w14:paraId="0ECDED05" w14:textId="03C254D9" w:rsidR="00E80565" w:rsidRPr="00B75AE0" w:rsidRDefault="00000000" w:rsidP="003C36C6">
      <w:pPr>
        <w:ind w:left="-567"/>
        <w:jc w:val="both"/>
        <w:rPr>
          <w:rFonts w:asciiTheme="majorHAnsi" w:hAnsiTheme="majorHAnsi" w:cstheme="majorHAnsi"/>
          <w:lang w:val="fr-FR"/>
        </w:rPr>
      </w:pPr>
      <w:proofErr w:type="spellStart"/>
      <w:r w:rsidRPr="00B75AE0">
        <w:rPr>
          <w:rFonts w:asciiTheme="majorHAnsi" w:hAnsiTheme="majorHAnsi" w:cstheme="majorHAnsi"/>
          <w:lang w:val="fr-FR"/>
        </w:rPr>
        <w:t>Prezenta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declarație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este </w:t>
      </w:r>
      <w:proofErr w:type="spellStart"/>
      <w:r w:rsidRPr="00B75AE0">
        <w:rPr>
          <w:rFonts w:asciiTheme="majorHAnsi" w:hAnsiTheme="majorHAnsi" w:cstheme="majorHAnsi"/>
          <w:lang w:val="fr-FR"/>
        </w:rPr>
        <w:t>semnată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astăzi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, </w:t>
      </w:r>
      <w:r w:rsidR="00B37CF2" w:rsidRPr="003C36C6">
        <w:rPr>
          <w:rFonts w:asciiTheme="majorHAnsi" w:hAnsiTheme="majorHAnsi" w:cstheme="majorHAnsi"/>
          <w:lang w:val="fr-FR"/>
        </w:rPr>
        <w:t>……</w:t>
      </w:r>
      <w:proofErr w:type="gramStart"/>
      <w:r w:rsidR="00B37CF2" w:rsidRPr="003C36C6">
        <w:rPr>
          <w:rFonts w:asciiTheme="majorHAnsi" w:hAnsiTheme="majorHAnsi" w:cstheme="majorHAnsi"/>
          <w:lang w:val="fr-FR"/>
        </w:rPr>
        <w:t>……</w:t>
      </w:r>
      <w:r w:rsidRPr="003C36C6">
        <w:rPr>
          <w:rFonts w:asciiTheme="majorHAnsi" w:hAnsiTheme="majorHAnsi" w:cstheme="majorHAnsi"/>
          <w:lang w:val="fr-FR"/>
        </w:rPr>
        <w:t>.</w:t>
      </w:r>
      <w:proofErr w:type="gramEnd"/>
      <w:r w:rsidRPr="00B75AE0">
        <w:rPr>
          <w:rFonts w:asciiTheme="majorHAnsi" w:hAnsiTheme="majorHAnsi" w:cstheme="majorHAnsi"/>
          <w:lang w:val="fr-FR"/>
        </w:rPr>
        <w:t xml:space="preserve">2025, </w:t>
      </w:r>
      <w:proofErr w:type="spellStart"/>
      <w:r w:rsidRPr="00B75AE0">
        <w:rPr>
          <w:rFonts w:asciiTheme="majorHAnsi" w:hAnsiTheme="majorHAnsi" w:cstheme="majorHAnsi"/>
          <w:lang w:val="fr-FR"/>
        </w:rPr>
        <w:t>în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original.</w:t>
      </w:r>
    </w:p>
    <w:p w14:paraId="6E0273A4" w14:textId="77777777" w:rsidR="003C36C6" w:rsidRDefault="003C36C6" w:rsidP="003C36C6">
      <w:pPr>
        <w:ind w:left="-567"/>
        <w:jc w:val="both"/>
        <w:rPr>
          <w:rFonts w:asciiTheme="majorHAnsi" w:hAnsiTheme="majorHAnsi" w:cstheme="majorHAnsi"/>
          <w:lang w:val="fr-FR"/>
        </w:rPr>
      </w:pPr>
    </w:p>
    <w:p w14:paraId="0D0A9D28" w14:textId="50E4A107" w:rsidR="00E80565" w:rsidRPr="00B75AE0" w:rsidRDefault="00000000" w:rsidP="003C36C6">
      <w:pPr>
        <w:ind w:left="-567"/>
        <w:jc w:val="both"/>
        <w:rPr>
          <w:rFonts w:asciiTheme="majorHAnsi" w:hAnsiTheme="majorHAnsi" w:cstheme="majorHAnsi"/>
          <w:lang w:val="fr-FR"/>
        </w:rPr>
      </w:pPr>
      <w:proofErr w:type="spellStart"/>
      <w:r w:rsidRPr="00B75AE0">
        <w:rPr>
          <w:rFonts w:asciiTheme="majorHAnsi" w:hAnsiTheme="majorHAnsi" w:cstheme="majorHAnsi"/>
          <w:lang w:val="fr-FR"/>
        </w:rPr>
        <w:t>Semnătura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solicitantului</w:t>
      </w:r>
      <w:proofErr w:type="spellEnd"/>
      <w:r w:rsidRPr="00B75AE0">
        <w:rPr>
          <w:rFonts w:asciiTheme="majorHAnsi" w:hAnsiTheme="majorHAnsi" w:cstheme="majorHAnsi"/>
          <w:lang w:val="fr-FR"/>
        </w:rPr>
        <w:t>,</w:t>
      </w:r>
    </w:p>
    <w:p w14:paraId="6B3BADD1" w14:textId="77777777" w:rsidR="00E80565" w:rsidRPr="00B75AE0" w:rsidRDefault="00000000" w:rsidP="003C36C6">
      <w:pPr>
        <w:ind w:left="-567"/>
        <w:rPr>
          <w:rFonts w:asciiTheme="majorHAnsi" w:hAnsiTheme="majorHAnsi" w:cstheme="majorHAnsi"/>
          <w:lang w:val="fr-FR"/>
        </w:rPr>
      </w:pPr>
      <w:r w:rsidRPr="00B75AE0">
        <w:rPr>
          <w:rFonts w:asciiTheme="majorHAnsi" w:hAnsiTheme="majorHAnsi" w:cstheme="majorHAnsi"/>
          <w:lang w:val="fr-FR"/>
        </w:rPr>
        <w:t>_____________________</w:t>
      </w:r>
    </w:p>
    <w:p w14:paraId="6B882428" w14:textId="77777777" w:rsidR="00E80565" w:rsidRPr="00B75AE0" w:rsidRDefault="00000000" w:rsidP="003C36C6">
      <w:pPr>
        <w:ind w:left="-567"/>
        <w:rPr>
          <w:rFonts w:asciiTheme="majorHAnsi" w:hAnsiTheme="majorHAnsi" w:cstheme="majorHAnsi"/>
          <w:lang w:val="fr-FR"/>
        </w:rPr>
      </w:pPr>
      <w:r w:rsidRPr="00B75AE0">
        <w:rPr>
          <w:rFonts w:asciiTheme="majorHAnsi" w:hAnsiTheme="majorHAnsi" w:cstheme="majorHAnsi"/>
          <w:lang w:val="fr-FR"/>
        </w:rPr>
        <w:t>[</w:t>
      </w:r>
      <w:proofErr w:type="spellStart"/>
      <w:r w:rsidRPr="00B75AE0">
        <w:rPr>
          <w:rFonts w:asciiTheme="majorHAnsi" w:hAnsiTheme="majorHAnsi" w:cstheme="majorHAnsi"/>
          <w:lang w:val="fr-FR"/>
        </w:rPr>
        <w:t>Nume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complet </w:t>
      </w:r>
      <w:proofErr w:type="spellStart"/>
      <w:r w:rsidRPr="00B75AE0">
        <w:rPr>
          <w:rFonts w:asciiTheme="majorHAnsi" w:hAnsiTheme="majorHAnsi" w:cstheme="majorHAnsi"/>
          <w:lang w:val="fr-FR"/>
        </w:rPr>
        <w:t>și</w:t>
      </w:r>
      <w:proofErr w:type="spellEnd"/>
      <w:r w:rsidRPr="00B75AE0">
        <w:rPr>
          <w:rFonts w:asciiTheme="majorHAnsi" w:hAnsiTheme="majorHAnsi" w:cstheme="majorHAnsi"/>
          <w:lang w:val="fr-FR"/>
        </w:rPr>
        <w:t xml:space="preserve"> </w:t>
      </w:r>
      <w:proofErr w:type="spellStart"/>
      <w:r w:rsidRPr="00B75AE0">
        <w:rPr>
          <w:rFonts w:asciiTheme="majorHAnsi" w:hAnsiTheme="majorHAnsi" w:cstheme="majorHAnsi"/>
          <w:lang w:val="fr-FR"/>
        </w:rPr>
        <w:t>semnătură</w:t>
      </w:r>
      <w:proofErr w:type="spellEnd"/>
      <w:r w:rsidRPr="00B75AE0">
        <w:rPr>
          <w:rFonts w:asciiTheme="majorHAnsi" w:hAnsiTheme="majorHAnsi" w:cstheme="majorHAnsi"/>
          <w:lang w:val="fr-FR"/>
        </w:rPr>
        <w:t>]</w:t>
      </w:r>
    </w:p>
    <w:p w14:paraId="60E00ED6" w14:textId="77777777" w:rsidR="00E80565" w:rsidRPr="00B75AE0" w:rsidRDefault="00000000" w:rsidP="003C36C6">
      <w:pPr>
        <w:ind w:left="-567"/>
        <w:rPr>
          <w:rFonts w:asciiTheme="majorHAnsi" w:hAnsiTheme="majorHAnsi" w:cstheme="majorHAnsi"/>
          <w:lang w:val="fr-FR"/>
        </w:rPr>
      </w:pPr>
      <w:r w:rsidRPr="00B75AE0">
        <w:rPr>
          <w:rFonts w:asciiTheme="majorHAnsi" w:hAnsiTheme="majorHAnsi" w:cstheme="majorHAnsi"/>
          <w:lang w:val="fr-FR"/>
        </w:rPr>
        <w:t>[</w:t>
      </w:r>
      <w:proofErr w:type="spellStart"/>
      <w:r w:rsidRPr="00B75AE0">
        <w:rPr>
          <w:rFonts w:asciiTheme="majorHAnsi" w:hAnsiTheme="majorHAnsi" w:cstheme="majorHAnsi"/>
          <w:lang w:val="fr-FR"/>
        </w:rPr>
        <w:t>Funcția</w:t>
      </w:r>
      <w:proofErr w:type="spellEnd"/>
      <w:r w:rsidRPr="00B75AE0">
        <w:rPr>
          <w:rFonts w:asciiTheme="majorHAnsi" w:hAnsiTheme="majorHAnsi" w:cstheme="majorHAnsi"/>
          <w:lang w:val="fr-FR"/>
        </w:rPr>
        <w:t>]</w:t>
      </w:r>
    </w:p>
    <w:p w14:paraId="0EA60EC6" w14:textId="0325B546" w:rsidR="00E80565" w:rsidRPr="00B75AE0" w:rsidRDefault="00E80565" w:rsidP="003C36C6">
      <w:pPr>
        <w:ind w:left="-567"/>
        <w:rPr>
          <w:rFonts w:asciiTheme="majorHAnsi" w:hAnsiTheme="majorHAnsi" w:cstheme="majorHAnsi"/>
          <w:lang w:val="fr-FR"/>
        </w:rPr>
      </w:pPr>
    </w:p>
    <w:sectPr w:rsidR="00E80565" w:rsidRPr="00B75AE0" w:rsidSect="003C36C6">
      <w:headerReference w:type="default" r:id="rId8"/>
      <w:footerReference w:type="default" r:id="rId9"/>
      <w:pgSz w:w="12240" w:h="15840"/>
      <w:pgMar w:top="1440" w:right="1041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42B6A" w14:textId="77777777" w:rsidR="00EC56E6" w:rsidRDefault="00EC56E6" w:rsidP="003C36C6">
      <w:pPr>
        <w:spacing w:after="0" w:line="240" w:lineRule="auto"/>
      </w:pPr>
      <w:r>
        <w:separator/>
      </w:r>
    </w:p>
  </w:endnote>
  <w:endnote w:type="continuationSeparator" w:id="0">
    <w:p w14:paraId="2762D5B2" w14:textId="77777777" w:rsidR="00EC56E6" w:rsidRDefault="00EC56E6" w:rsidP="003C3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A56DA" w14:textId="77777777" w:rsidR="003C36C6" w:rsidRDefault="003C36C6" w:rsidP="003C36C6">
    <w:pPr>
      <w:pStyle w:val="NoSpacing"/>
      <w:jc w:val="right"/>
      <w:rPr>
        <w:rFonts w:ascii="Calibri" w:hAnsi="Calibri" w:cs="Calibri"/>
        <w:i/>
        <w:iCs/>
        <w:sz w:val="18"/>
        <w:szCs w:val="18"/>
      </w:rPr>
    </w:pPr>
    <w:bookmarkStart w:id="0" w:name="_Hlk188886907"/>
    <w:r w:rsidRPr="0080472B">
      <w:rPr>
        <w:noProof/>
      </w:rPr>
      <w:drawing>
        <wp:anchor distT="0" distB="0" distL="114300" distR="114300" simplePos="0" relativeHeight="251661312" behindDoc="1" locked="0" layoutInCell="1" allowOverlap="1" wp14:anchorId="73CC9938" wp14:editId="0B1EEC5D">
          <wp:simplePos x="0" y="0"/>
          <wp:positionH relativeFrom="column">
            <wp:posOffset>0</wp:posOffset>
          </wp:positionH>
          <wp:positionV relativeFrom="paragraph">
            <wp:posOffset>73025</wp:posOffset>
          </wp:positionV>
          <wp:extent cx="1181100" cy="476250"/>
          <wp:effectExtent l="0" t="0" r="0" b="0"/>
          <wp:wrapSquare wrapText="bothSides"/>
          <wp:docPr id="100482154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476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Pr="001C2E1E">
      <w:rPr>
        <w:rFonts w:cstheme="minorHAnsi"/>
        <w:b/>
        <w:i/>
        <w:iCs/>
        <w:sz w:val="20"/>
        <w:szCs w:val="20"/>
        <w:lang w:val="fr-FR"/>
      </w:rPr>
      <w:t>Asociația</w:t>
    </w:r>
    <w:proofErr w:type="spellEnd"/>
    <w:r w:rsidRPr="001C2E1E">
      <w:rPr>
        <w:rFonts w:cstheme="minorHAnsi"/>
        <w:b/>
        <w:i/>
        <w:iCs/>
        <w:sz w:val="20"/>
        <w:szCs w:val="20"/>
        <w:lang w:val="fr-FR"/>
      </w:rPr>
      <w:t xml:space="preserve"> “</w:t>
    </w:r>
    <w:proofErr w:type="spellStart"/>
    <w:r w:rsidRPr="001C2E1E">
      <w:rPr>
        <w:rFonts w:cstheme="minorHAnsi"/>
        <w:b/>
        <w:i/>
        <w:iCs/>
        <w:sz w:val="20"/>
        <w:szCs w:val="20"/>
        <w:lang w:val="fr-FR"/>
      </w:rPr>
      <w:t>Grupul</w:t>
    </w:r>
    <w:proofErr w:type="spellEnd"/>
    <w:r w:rsidRPr="001C2E1E">
      <w:rPr>
        <w:rFonts w:cstheme="minorHAnsi"/>
        <w:b/>
        <w:i/>
        <w:iCs/>
        <w:sz w:val="20"/>
        <w:szCs w:val="20"/>
        <w:lang w:val="fr-FR"/>
      </w:rPr>
      <w:t xml:space="preserve"> de </w:t>
    </w:r>
    <w:proofErr w:type="spellStart"/>
    <w:r w:rsidRPr="001C2E1E">
      <w:rPr>
        <w:rFonts w:cstheme="minorHAnsi"/>
        <w:b/>
        <w:i/>
        <w:iCs/>
        <w:sz w:val="20"/>
        <w:szCs w:val="20"/>
        <w:lang w:val="fr-FR"/>
      </w:rPr>
      <w:t>Acțiune</w:t>
    </w:r>
    <w:proofErr w:type="spellEnd"/>
    <w:r w:rsidRPr="001C2E1E">
      <w:rPr>
        <w:rFonts w:cstheme="minorHAnsi"/>
        <w:b/>
        <w:i/>
        <w:iCs/>
        <w:sz w:val="20"/>
        <w:szCs w:val="20"/>
        <w:lang w:val="fr-FR"/>
      </w:rPr>
      <w:t xml:space="preserve"> </w:t>
    </w:r>
    <w:proofErr w:type="spellStart"/>
    <w:r w:rsidRPr="001C2E1E">
      <w:rPr>
        <w:rFonts w:cstheme="minorHAnsi"/>
        <w:b/>
        <w:i/>
        <w:iCs/>
        <w:sz w:val="20"/>
        <w:szCs w:val="20"/>
        <w:lang w:val="fr-FR"/>
      </w:rPr>
      <w:t>Locală</w:t>
    </w:r>
    <w:proofErr w:type="spellEnd"/>
    <w:r w:rsidRPr="001C2E1E">
      <w:rPr>
        <w:rFonts w:cstheme="minorHAnsi"/>
        <w:b/>
        <w:i/>
        <w:iCs/>
        <w:sz w:val="20"/>
        <w:szCs w:val="20"/>
        <w:lang w:val="fr-FR"/>
      </w:rPr>
      <w:t xml:space="preserve"> </w:t>
    </w:r>
    <w:proofErr w:type="spellStart"/>
    <w:r w:rsidRPr="001C2E1E">
      <w:rPr>
        <w:rFonts w:cstheme="minorHAnsi"/>
        <w:b/>
        <w:i/>
        <w:iCs/>
        <w:sz w:val="20"/>
        <w:szCs w:val="20"/>
        <w:lang w:val="fr-FR"/>
      </w:rPr>
      <w:t>Microregiunea</w:t>
    </w:r>
    <w:proofErr w:type="spellEnd"/>
    <w:r w:rsidRPr="001C2E1E">
      <w:rPr>
        <w:rFonts w:cstheme="minorHAnsi"/>
        <w:b/>
        <w:i/>
        <w:iCs/>
        <w:sz w:val="20"/>
        <w:szCs w:val="20"/>
        <w:lang w:val="fr-FR"/>
      </w:rPr>
      <w:t xml:space="preserve"> </w:t>
    </w:r>
    <w:proofErr w:type="spellStart"/>
    <w:r w:rsidRPr="001C2E1E">
      <w:rPr>
        <w:rFonts w:cstheme="minorHAnsi"/>
        <w:b/>
        <w:i/>
        <w:iCs/>
        <w:sz w:val="20"/>
        <w:szCs w:val="20"/>
        <w:lang w:val="fr-FR"/>
      </w:rPr>
      <w:t>Belcești-Focuri</w:t>
    </w:r>
    <w:proofErr w:type="spellEnd"/>
    <w:r w:rsidRPr="001C2E1E">
      <w:rPr>
        <w:rFonts w:cstheme="minorHAnsi"/>
        <w:b/>
        <w:i/>
        <w:iCs/>
        <w:sz w:val="20"/>
        <w:szCs w:val="20"/>
        <w:lang w:val="fr-FR"/>
      </w:rPr>
      <w:t>”</w:t>
    </w:r>
  </w:p>
  <w:p w14:paraId="0DE2B780" w14:textId="77777777" w:rsidR="003C36C6" w:rsidRPr="0080472B" w:rsidRDefault="003C36C6" w:rsidP="003C36C6">
    <w:pPr>
      <w:pStyle w:val="NoSpacing"/>
      <w:jc w:val="right"/>
      <w:rPr>
        <w:rFonts w:ascii="Calibri" w:hAnsi="Calibri" w:cs="Calibri"/>
        <w:i/>
        <w:iCs/>
        <w:sz w:val="18"/>
        <w:szCs w:val="18"/>
      </w:rPr>
    </w:pPr>
    <w:r w:rsidRPr="0080472B">
      <w:rPr>
        <w:rFonts w:ascii="Calibri" w:hAnsi="Calibri" w:cs="Calibri"/>
        <w:i/>
        <w:iCs/>
        <w:sz w:val="18"/>
        <w:szCs w:val="18"/>
      </w:rPr>
      <w:t xml:space="preserve">Sat </w:t>
    </w:r>
    <w:proofErr w:type="spellStart"/>
    <w:r w:rsidRPr="0080472B">
      <w:rPr>
        <w:rFonts w:ascii="Calibri" w:hAnsi="Calibri" w:cs="Calibri"/>
        <w:i/>
        <w:iCs/>
        <w:sz w:val="18"/>
        <w:szCs w:val="18"/>
      </w:rPr>
      <w:t>Mădîrjești</w:t>
    </w:r>
    <w:proofErr w:type="spellEnd"/>
    <w:r w:rsidRPr="0080472B">
      <w:rPr>
        <w:rFonts w:ascii="Calibri" w:hAnsi="Calibri" w:cs="Calibri"/>
        <w:i/>
        <w:iCs/>
        <w:sz w:val="18"/>
        <w:szCs w:val="18"/>
      </w:rPr>
      <w:t xml:space="preserve">, </w:t>
    </w:r>
    <w:proofErr w:type="spellStart"/>
    <w:r w:rsidRPr="0080472B">
      <w:rPr>
        <w:rFonts w:ascii="Calibri" w:hAnsi="Calibri" w:cs="Calibri"/>
        <w:i/>
        <w:iCs/>
        <w:sz w:val="18"/>
        <w:szCs w:val="18"/>
      </w:rPr>
      <w:t>comuna</w:t>
    </w:r>
    <w:proofErr w:type="spellEnd"/>
    <w:r w:rsidRPr="0080472B">
      <w:rPr>
        <w:rFonts w:ascii="Calibri" w:hAnsi="Calibri" w:cs="Calibri"/>
        <w:i/>
        <w:iCs/>
        <w:sz w:val="18"/>
        <w:szCs w:val="18"/>
      </w:rPr>
      <w:t xml:space="preserve"> </w:t>
    </w:r>
    <w:proofErr w:type="spellStart"/>
    <w:r w:rsidRPr="0080472B">
      <w:rPr>
        <w:rFonts w:ascii="Calibri" w:hAnsi="Calibri" w:cs="Calibri"/>
        <w:i/>
        <w:iCs/>
        <w:sz w:val="18"/>
        <w:szCs w:val="18"/>
      </w:rPr>
      <w:t>Bălțați</w:t>
    </w:r>
    <w:proofErr w:type="spellEnd"/>
    <w:r w:rsidRPr="0080472B">
      <w:rPr>
        <w:rFonts w:ascii="Calibri" w:hAnsi="Calibri" w:cs="Calibri"/>
        <w:i/>
        <w:iCs/>
        <w:sz w:val="18"/>
        <w:szCs w:val="18"/>
      </w:rPr>
      <w:t xml:space="preserve">, Jud. </w:t>
    </w:r>
    <w:proofErr w:type="spellStart"/>
    <w:r w:rsidRPr="0080472B">
      <w:rPr>
        <w:rFonts w:ascii="Calibri" w:hAnsi="Calibri" w:cs="Calibri"/>
        <w:i/>
        <w:iCs/>
        <w:sz w:val="18"/>
        <w:szCs w:val="18"/>
      </w:rPr>
      <w:t>Iași</w:t>
    </w:r>
    <w:proofErr w:type="spellEnd"/>
  </w:p>
  <w:p w14:paraId="4DA655DB" w14:textId="77777777" w:rsidR="003C36C6" w:rsidRPr="0080472B" w:rsidRDefault="003C36C6" w:rsidP="003C36C6">
    <w:pPr>
      <w:pStyle w:val="NoSpacing"/>
      <w:jc w:val="right"/>
      <w:rPr>
        <w:rFonts w:ascii="Calibri" w:hAnsi="Calibri" w:cs="Calibri"/>
        <w:i/>
        <w:iCs/>
        <w:sz w:val="18"/>
        <w:szCs w:val="18"/>
      </w:rPr>
    </w:pPr>
    <w:r w:rsidRPr="0080472B">
      <w:rPr>
        <w:rFonts w:ascii="Calibri" w:hAnsi="Calibri" w:cs="Calibri"/>
        <w:i/>
        <w:iCs/>
        <w:sz w:val="18"/>
        <w:szCs w:val="18"/>
      </w:rPr>
      <w:t>Email: office@galbelcestifocuri.ro</w:t>
    </w:r>
  </w:p>
  <w:p w14:paraId="0138A0C8" w14:textId="77777777" w:rsidR="003C36C6" w:rsidRPr="0080472B" w:rsidRDefault="003C36C6" w:rsidP="003C36C6">
    <w:pPr>
      <w:pStyle w:val="NoSpacing"/>
      <w:jc w:val="right"/>
      <w:rPr>
        <w:rFonts w:ascii="Calibri" w:hAnsi="Calibri" w:cs="Calibri"/>
        <w:i/>
        <w:iCs/>
        <w:sz w:val="18"/>
        <w:szCs w:val="18"/>
      </w:rPr>
    </w:pPr>
    <w:r w:rsidRPr="0080472B">
      <w:rPr>
        <w:rFonts w:ascii="Calibri" w:hAnsi="Calibri" w:cs="Calibri"/>
        <w:i/>
        <w:iCs/>
        <w:sz w:val="18"/>
        <w:szCs w:val="18"/>
      </w:rPr>
      <w:t>https://www.galbelcestifocuri.ro/</w:t>
    </w:r>
  </w:p>
  <w:p w14:paraId="530518E9" w14:textId="26A0C490" w:rsidR="003C36C6" w:rsidRDefault="003C36C6" w:rsidP="003C36C6">
    <w:pPr>
      <w:pStyle w:val="Footer"/>
      <w:jc w:val="right"/>
    </w:pPr>
    <w:proofErr w:type="spellStart"/>
    <w:r w:rsidRPr="0080472B">
      <w:rPr>
        <w:rFonts w:cs="Calibri"/>
        <w:i/>
        <w:iCs/>
        <w:sz w:val="18"/>
        <w:szCs w:val="18"/>
      </w:rPr>
      <w:t>Telefon</w:t>
    </w:r>
    <w:proofErr w:type="spellEnd"/>
    <w:r w:rsidRPr="0080472B">
      <w:rPr>
        <w:rFonts w:cs="Calibri"/>
        <w:i/>
        <w:iCs/>
        <w:sz w:val="18"/>
        <w:szCs w:val="18"/>
      </w:rPr>
      <w:t>: 0754232334</w:t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37D90" w14:textId="77777777" w:rsidR="00EC56E6" w:rsidRDefault="00EC56E6" w:rsidP="003C36C6">
      <w:pPr>
        <w:spacing w:after="0" w:line="240" w:lineRule="auto"/>
      </w:pPr>
      <w:r>
        <w:separator/>
      </w:r>
    </w:p>
  </w:footnote>
  <w:footnote w:type="continuationSeparator" w:id="0">
    <w:p w14:paraId="6D6BEB1E" w14:textId="77777777" w:rsidR="00EC56E6" w:rsidRDefault="00EC56E6" w:rsidP="003C3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3040A" w14:textId="77777777" w:rsidR="003C36C6" w:rsidRDefault="003C36C6" w:rsidP="003C36C6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59EC90E" wp14:editId="1E4FCBC1">
          <wp:simplePos x="0" y="0"/>
          <wp:positionH relativeFrom="column">
            <wp:posOffset>-404495</wp:posOffset>
          </wp:positionH>
          <wp:positionV relativeFrom="paragraph">
            <wp:posOffset>-235585</wp:posOffset>
          </wp:positionV>
          <wp:extent cx="6200140" cy="640080"/>
          <wp:effectExtent l="0" t="0" r="0" b="7620"/>
          <wp:wrapSquare wrapText="bothSides"/>
          <wp:docPr id="122490387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0140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DA7344B" w14:textId="77777777" w:rsidR="003C36C6" w:rsidRDefault="003C36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68289785">
    <w:abstractNumId w:val="8"/>
  </w:num>
  <w:num w:numId="2" w16cid:durableId="1705401117">
    <w:abstractNumId w:val="6"/>
  </w:num>
  <w:num w:numId="3" w16cid:durableId="755518003">
    <w:abstractNumId w:val="5"/>
  </w:num>
  <w:num w:numId="4" w16cid:durableId="1001159470">
    <w:abstractNumId w:val="4"/>
  </w:num>
  <w:num w:numId="5" w16cid:durableId="203251995">
    <w:abstractNumId w:val="7"/>
  </w:num>
  <w:num w:numId="6" w16cid:durableId="399137218">
    <w:abstractNumId w:val="3"/>
  </w:num>
  <w:num w:numId="7" w16cid:durableId="710108675">
    <w:abstractNumId w:val="2"/>
  </w:num>
  <w:num w:numId="8" w16cid:durableId="1894346971">
    <w:abstractNumId w:val="1"/>
  </w:num>
  <w:num w:numId="9" w16cid:durableId="12251399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C36C6"/>
    <w:rsid w:val="003D5055"/>
    <w:rsid w:val="006A6DB2"/>
    <w:rsid w:val="00765058"/>
    <w:rsid w:val="00AA1D8D"/>
    <w:rsid w:val="00B37CF2"/>
    <w:rsid w:val="00B47730"/>
    <w:rsid w:val="00B75AE0"/>
    <w:rsid w:val="00BF3785"/>
    <w:rsid w:val="00CB0664"/>
    <w:rsid w:val="00E80565"/>
    <w:rsid w:val="00EC56E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329D49"/>
  <w14:defaultImageDpi w14:val="300"/>
  <w15:docId w15:val="{75300A77-0F40-439C-9306-9A4BF20DC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246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Gal Grup</cp:lastModifiedBy>
  <cp:revision>5</cp:revision>
  <dcterms:created xsi:type="dcterms:W3CDTF">2013-12-23T23:15:00Z</dcterms:created>
  <dcterms:modified xsi:type="dcterms:W3CDTF">2025-09-09T06:46:00Z</dcterms:modified>
  <cp:category/>
</cp:coreProperties>
</file>